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年度培训计划</w:t>
      </w:r>
    </w:p>
    <w:p>
      <w:r>
        <w:t>记录编号：FM-046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培训项目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培训对象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培训方式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计划时间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责任部门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完成情况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表单编号：FM-046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